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88545753" name="019ed049-757f-71d7-881c-1505742679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3145290" name="019ed049-757f-71d7-881c-15057426798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933022226" name="019ed04c-4de7-702f-ae6b-09cdc1ac0b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707675" name="019ed04c-4de7-702f-ae6b-09cdc1ac0b0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20027003" name="019ed051-3852-7f41-8804-c79db6f34b3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524950" name="019ed051-3852-7f41-8804-c79db6f34b3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48192778" name="019ed053-a807-7ac6-9222-27f47eba08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8724649" name="019ed053-a807-7ac6-9222-27f47eba083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Ringstraße 11, Schinznach Bad, 5116</w:t>
          </w:r>
        </w:p>
        <w:p>
          <w:pPr>
            <w:spacing w:before="0" w:after="0"/>
          </w:pPr>
          <w:r>
            <w:t>DN 985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